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D939BE" w:rsidR="00D939BE" w:rsidP="66A600A5" w:rsidRDefault="00D939BE" w14:paraId="0F91B969" w14:textId="286B4D82">
      <w:pPr>
        <w:rPr>
          <w:b w:val="1"/>
          <w:bCs w:val="1"/>
          <w:sz w:val="24"/>
          <w:szCs w:val="24"/>
        </w:rPr>
      </w:pPr>
      <w:r>
        <w:br/>
      </w:r>
      <w:r w:rsidRPr="66A600A5" w:rsidR="66A600A5">
        <w:rPr>
          <w:b w:val="1"/>
          <w:bCs w:val="1"/>
          <w:sz w:val="24"/>
          <w:szCs w:val="24"/>
        </w:rPr>
        <w:t xml:space="preserve">Bijlage </w:t>
      </w:r>
      <w:r w:rsidRPr="66A600A5" w:rsidR="66A600A5">
        <w:rPr>
          <w:b w:val="1"/>
          <w:bCs w:val="1"/>
          <w:sz w:val="24"/>
          <w:szCs w:val="24"/>
        </w:rPr>
        <w:t xml:space="preserve">C. </w:t>
      </w:r>
      <w:r w:rsidRPr="66A600A5" w:rsidR="66A600A5">
        <w:rPr>
          <w:b w:val="1"/>
          <w:bCs w:val="1"/>
          <w:sz w:val="24"/>
          <w:szCs w:val="24"/>
        </w:rPr>
        <w:t>Referentie</w:t>
      </w:r>
    </w:p>
    <w:p w:rsidR="00D939BE" w:rsidP="00D939BE" w:rsidRDefault="00D939BE" w14:paraId="0F91B96A" w14:textId="77777777">
      <w:pPr>
        <w:rPr>
          <w:szCs w:val="18"/>
        </w:rPr>
      </w:pPr>
    </w:p>
    <w:p w:rsidR="00D939BE" w:rsidP="00D939BE" w:rsidRDefault="00D939BE" w14:paraId="0F91B96B" w14:textId="77777777" w14:noSpellErr="1">
      <w:pPr>
        <w:rPr>
          <w:szCs w:val="18"/>
        </w:rPr>
      </w:pPr>
      <w:r w:rsidR="66A600A5">
        <w:rPr/>
        <w:t xml:space="preserve">De aanbestedende dienst heeft in </w:t>
      </w:r>
      <w:r w:rsidR="66A600A5">
        <w:rPr/>
        <w:t>hoofdstuk 4</w:t>
      </w:r>
      <w:r w:rsidR="66A600A5">
        <w:rPr/>
        <w:t xml:space="preserve"> van het aanbestedingsdocument de volgende kerncompetentie vastgesteld die overeenkomen met ervaring op essentiële punten van de opdracht.</w:t>
      </w:r>
    </w:p>
    <w:p w:rsidRPr="001974C3" w:rsidR="00D939BE" w:rsidP="00D939BE" w:rsidRDefault="00D939BE" w14:paraId="0F91B96C" w14:textId="77777777">
      <w:pPr>
        <w:tabs>
          <w:tab w:val="left" w:pos="3015"/>
        </w:tabs>
        <w:spacing w:line="260" w:lineRule="atLeast"/>
      </w:pPr>
    </w:p>
    <w:p w:rsidR="00D939BE" w:rsidP="66A600A5" w:rsidRDefault="00D939BE" w14:paraId="0F91B96D" w14:textId="77777777" w14:noSpellErr="1">
      <w:pPr>
        <w:rPr>
          <w:b w:val="1"/>
          <w:bCs w:val="1"/>
        </w:rPr>
      </w:pPr>
      <w:r w:rsidRPr="66A600A5" w:rsidR="66A600A5">
        <w:rPr>
          <w:rFonts w:cs="Arial"/>
        </w:rPr>
        <w:t xml:space="preserve">U overlegt per kerncompetentie </w:t>
      </w:r>
      <w:r w:rsidRPr="66A600A5" w:rsidR="66A600A5">
        <w:rPr>
          <w:rFonts w:cs="Arial"/>
        </w:rPr>
        <w:t>één</w:t>
      </w:r>
      <w:r w:rsidR="66A600A5">
        <w:rPr/>
        <w:t xml:space="preserve"> referentie</w:t>
      </w:r>
      <w:r w:rsidR="66A600A5">
        <w:rPr/>
        <w:t xml:space="preserve">verklaring conform onderstaand model. </w:t>
      </w:r>
    </w:p>
    <w:p w:rsidR="00D939BE" w:rsidP="00D939BE" w:rsidRDefault="00D939BE" w14:paraId="0F91B96E" w14:textId="77777777">
      <w:pPr>
        <w:rPr>
          <w:b/>
        </w:rPr>
      </w:pPr>
    </w:p>
    <w:tbl>
      <w:tblPr>
        <w:tblW w:w="5136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2990"/>
        <w:gridCol w:w="1141"/>
        <w:gridCol w:w="2918"/>
      </w:tblGrid>
      <w:tr w:rsidRPr="008A2E85" w:rsidR="00D939BE" w:rsidTr="66A600A5" w14:paraId="0F91B971" w14:textId="77777777">
        <w:trPr>
          <w:trHeight w:val="318"/>
        </w:trPr>
        <w:tc>
          <w:tcPr>
            <w:tcW w:w="3358" w:type="pct"/>
            <w:gridSpan w:val="3"/>
            <w:shd w:val="clear" w:color="auto" w:fill="E0E0E0"/>
            <w:tcMar/>
          </w:tcPr>
          <w:p w:rsidRPr="008A2E85" w:rsidR="00D939BE" w:rsidP="00D939BE" w:rsidRDefault="00D939BE" w14:paraId="0F91B96F" w14:textId="77777777" w14:noSpellErr="1">
            <w:r w:rsidR="66A600A5">
              <w:rPr/>
              <w:t>Referentieverklaring ten behoeve van Rijkswaterstaat Centrale Informatievoorziening</w:t>
            </w:r>
          </w:p>
        </w:tc>
        <w:tc>
          <w:tcPr>
            <w:tcW w:w="1642" w:type="pct"/>
            <w:shd w:val="clear" w:color="auto" w:fill="E0E0E0"/>
            <w:tcMar/>
          </w:tcPr>
          <w:p w:rsidRPr="008A2E85" w:rsidR="00D939BE" w:rsidP="007017E0" w:rsidRDefault="00454F7F" w14:paraId="0F91B970" w14:textId="0AFF3F49" w14:noSpellErr="1">
            <w:r w:rsidR="66A600A5">
              <w:rPr/>
              <w:t>Kerncompetentie(s):</w:t>
            </w:r>
            <w:r w:rsidR="66A600A5">
              <w:rPr/>
              <w:t xml:space="preserve"> </w:t>
            </w:r>
          </w:p>
        </w:tc>
      </w:tr>
      <w:tr w:rsidRPr="004F0D5C" w:rsidR="00D939BE" w:rsidTr="66A600A5" w14:paraId="0F91B974" w14:textId="77777777">
        <w:trPr>
          <w:trHeight w:val="284"/>
        </w:trPr>
        <w:tc>
          <w:tcPr>
            <w:tcW w:w="1034" w:type="pct"/>
            <w:tcBorders>
              <w:top w:val="single" w:color="auto" w:sz="4" w:space="0"/>
              <w:left w:val="single" w:color="auto" w:sz="4" w:space="0"/>
            </w:tcBorders>
            <w:tcMar/>
          </w:tcPr>
          <w:p w:rsidR="00D939BE" w:rsidP="003E1F37" w:rsidRDefault="00D939BE" w14:paraId="0F91B972" w14:textId="77777777" w14:noSpellErr="1">
            <w:r w:rsidR="66A600A5">
              <w:rPr/>
              <w:t>Naam organisatie</w:t>
            </w:r>
          </w:p>
        </w:tc>
        <w:tc>
          <w:tcPr>
            <w:tcW w:w="3966" w:type="pct"/>
            <w:gridSpan w:val="3"/>
            <w:tcBorders>
              <w:top w:val="single" w:color="auto" w:sz="4" w:space="0"/>
              <w:right w:val="single" w:color="auto" w:sz="4" w:space="0"/>
            </w:tcBorders>
            <w:tcMar/>
          </w:tcPr>
          <w:p w:rsidRPr="004F0D5C" w:rsidR="00D939BE" w:rsidP="003E1F37" w:rsidRDefault="00D939BE" w14:paraId="0F91B973" w14:textId="184C745A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Pr="004F0D5C" w:rsidR="00D939BE" w:rsidTr="66A600A5" w14:paraId="0F91B977" w14:textId="77777777">
        <w:trPr>
          <w:trHeight w:val="284"/>
        </w:trPr>
        <w:tc>
          <w:tcPr>
            <w:tcW w:w="1034" w:type="pct"/>
            <w:tcBorders>
              <w:left w:val="single" w:color="auto" w:sz="4" w:space="0"/>
            </w:tcBorders>
            <w:tcMar/>
          </w:tcPr>
          <w:p w:rsidR="00D939BE" w:rsidP="003E1F37" w:rsidRDefault="00D939BE" w14:paraId="0F91B975" w14:textId="77777777" w14:noSpellErr="1">
            <w:r w:rsidR="66A600A5">
              <w:rPr/>
              <w:t>Soort organisatie</w:t>
            </w:r>
          </w:p>
        </w:tc>
        <w:tc>
          <w:tcPr>
            <w:tcW w:w="3966" w:type="pct"/>
            <w:gridSpan w:val="3"/>
            <w:tcBorders>
              <w:right w:val="single" w:color="auto" w:sz="4" w:space="0"/>
            </w:tcBorders>
            <w:tcMar/>
          </w:tcPr>
          <w:p w:rsidRPr="004F0D5C" w:rsidR="00D939BE" w:rsidP="003E1F37" w:rsidRDefault="00D939BE" w14:paraId="0F91B976" w14:textId="48187092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Pr="004F0D5C" w:rsidR="00D939BE" w:rsidTr="66A600A5" w14:paraId="0F91B97A" w14:textId="77777777">
        <w:trPr>
          <w:trHeight w:val="284"/>
        </w:trPr>
        <w:tc>
          <w:tcPr>
            <w:tcW w:w="1034" w:type="pct"/>
            <w:tcBorders>
              <w:left w:val="single" w:color="auto" w:sz="4" w:space="0"/>
              <w:bottom w:val="single" w:color="auto" w:sz="4" w:space="0"/>
            </w:tcBorders>
            <w:tcMar/>
          </w:tcPr>
          <w:p w:rsidR="00D939BE" w:rsidP="003E1F37" w:rsidRDefault="00D939BE" w14:paraId="0F91B978" w14:textId="77777777" w14:noSpellErr="1">
            <w:r w:rsidR="66A600A5">
              <w:rPr/>
              <w:t>Land</w:t>
            </w:r>
          </w:p>
        </w:tc>
        <w:tc>
          <w:tcPr>
            <w:tcW w:w="3966" w:type="pct"/>
            <w:gridSpan w:val="3"/>
            <w:tcBorders>
              <w:bottom w:val="single" w:color="auto" w:sz="4" w:space="0"/>
              <w:right w:val="single" w:color="auto" w:sz="4" w:space="0"/>
            </w:tcBorders>
            <w:tcMar/>
          </w:tcPr>
          <w:p w:rsidRPr="004F0D5C" w:rsidR="00D939BE" w:rsidP="003E1F37" w:rsidRDefault="00D939BE" w14:paraId="0F91B979" w14:textId="6CA35CA4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Pr="004F0D5C" w:rsidR="00D939BE" w:rsidTr="66A600A5" w14:paraId="0F91B97D" w14:textId="77777777">
        <w:trPr>
          <w:trHeight w:val="284"/>
        </w:trPr>
        <w:tc>
          <w:tcPr>
            <w:tcW w:w="1034" w:type="pct"/>
            <w:vMerge w:val="restart"/>
            <w:tcBorders>
              <w:left w:val="single" w:color="auto" w:sz="4" w:space="0"/>
            </w:tcBorders>
            <w:tcMar/>
          </w:tcPr>
          <w:p w:rsidR="00D939BE" w:rsidP="003E1F37" w:rsidRDefault="00D939BE" w14:paraId="0F91B97B" w14:textId="77777777" w14:noSpellErr="1">
            <w:r w:rsidR="66A600A5">
              <w:rPr/>
              <w:t>Contactpersoon referentie</w:t>
            </w:r>
          </w:p>
        </w:tc>
        <w:tc>
          <w:tcPr>
            <w:tcW w:w="3966" w:type="pct"/>
            <w:gridSpan w:val="3"/>
            <w:tcBorders>
              <w:right w:val="single" w:color="auto" w:sz="4" w:space="0"/>
            </w:tcBorders>
            <w:tcMar/>
          </w:tcPr>
          <w:p w:rsidRPr="004F0D5C" w:rsidR="00D939BE" w:rsidP="007017E0" w:rsidRDefault="00D939BE" w14:paraId="0F91B97C" w14:textId="5225E3FB" w14:noSpellErr="1">
            <w:pPr>
              <w:tabs>
                <w:tab w:val="left" w:pos="3015"/>
              </w:tabs>
              <w:rPr>
                <w:szCs w:val="18"/>
              </w:rPr>
            </w:pPr>
            <w:r w:rsidR="66A600A5">
              <w:rPr/>
              <w:t xml:space="preserve">Naam: </w:t>
            </w:r>
          </w:p>
        </w:tc>
      </w:tr>
      <w:tr w:rsidRPr="004F0D5C" w:rsidR="00D939BE" w:rsidTr="66A600A5" w14:paraId="0F91B980" w14:textId="77777777">
        <w:trPr>
          <w:trHeight w:val="284"/>
        </w:trPr>
        <w:tc>
          <w:tcPr>
            <w:tcW w:w="1034" w:type="pct"/>
            <w:vMerge/>
            <w:tcBorders>
              <w:left w:val="single" w:color="auto" w:sz="4" w:space="0"/>
            </w:tcBorders>
          </w:tcPr>
          <w:p w:rsidR="00D939BE" w:rsidP="003E1F37" w:rsidRDefault="00D939BE" w14:paraId="0F91B97E" w14:textId="77777777"/>
        </w:tc>
        <w:tc>
          <w:tcPr>
            <w:tcW w:w="3966" w:type="pct"/>
            <w:gridSpan w:val="3"/>
            <w:tcBorders>
              <w:right w:val="single" w:color="auto" w:sz="4" w:space="0"/>
            </w:tcBorders>
            <w:tcMar/>
          </w:tcPr>
          <w:p w:rsidRPr="004F0D5C" w:rsidR="00D939BE" w:rsidP="007017E0" w:rsidRDefault="00D939BE" w14:paraId="0F91B97F" w14:textId="12A7FD50" w14:noSpellErr="1">
            <w:pPr>
              <w:tabs>
                <w:tab w:val="left" w:pos="3015"/>
              </w:tabs>
              <w:rPr>
                <w:szCs w:val="18"/>
              </w:rPr>
            </w:pPr>
            <w:r w:rsidR="66A600A5">
              <w:rPr/>
              <w:t xml:space="preserve">Functie: </w:t>
            </w:r>
          </w:p>
        </w:tc>
      </w:tr>
      <w:tr w:rsidRPr="004F0D5C" w:rsidR="0027382E" w:rsidTr="66A600A5" w14:paraId="02B9D2FB" w14:textId="77777777">
        <w:trPr>
          <w:trHeight w:val="284"/>
        </w:trPr>
        <w:tc>
          <w:tcPr>
            <w:tcW w:w="1034" w:type="pct"/>
            <w:vMerge/>
            <w:tcBorders>
              <w:left w:val="single" w:color="auto" w:sz="4" w:space="0"/>
            </w:tcBorders>
          </w:tcPr>
          <w:p w:rsidR="0027382E" w:rsidP="003E1F37" w:rsidRDefault="0027382E" w14:paraId="7D22E644" w14:textId="77777777"/>
        </w:tc>
        <w:tc>
          <w:tcPr>
            <w:tcW w:w="3966" w:type="pct"/>
            <w:gridSpan w:val="3"/>
            <w:tcBorders>
              <w:right w:val="single" w:color="auto" w:sz="4" w:space="0"/>
            </w:tcBorders>
            <w:tcMar/>
          </w:tcPr>
          <w:p w:rsidR="0027382E" w:rsidP="003E1F37" w:rsidRDefault="0027382E" w14:paraId="3EE8C427" w14:textId="561A0F59" w14:noSpellErr="1">
            <w:pPr>
              <w:tabs>
                <w:tab w:val="left" w:pos="3015"/>
              </w:tabs>
              <w:rPr>
                <w:szCs w:val="18"/>
              </w:rPr>
            </w:pPr>
            <w:r w:rsidR="66A600A5">
              <w:rPr/>
              <w:t>Email:</w:t>
            </w:r>
          </w:p>
        </w:tc>
      </w:tr>
      <w:tr w:rsidRPr="004F0D5C" w:rsidR="00D939BE" w:rsidTr="66A600A5" w14:paraId="0F91B983" w14:textId="77777777">
        <w:trPr>
          <w:trHeight w:val="284"/>
        </w:trPr>
        <w:tc>
          <w:tcPr>
            <w:tcW w:w="1034" w:type="pct"/>
            <w:vMerge/>
            <w:tcBorders>
              <w:left w:val="single" w:color="auto" w:sz="4" w:space="0"/>
              <w:bottom w:val="single" w:color="auto" w:sz="4" w:space="0"/>
            </w:tcBorders>
          </w:tcPr>
          <w:p w:rsidR="00D939BE" w:rsidP="003E1F37" w:rsidRDefault="00D939BE" w14:paraId="0F91B981" w14:textId="77777777"/>
        </w:tc>
        <w:tc>
          <w:tcPr>
            <w:tcW w:w="3966" w:type="pct"/>
            <w:gridSpan w:val="3"/>
            <w:tcBorders>
              <w:bottom w:val="single" w:color="auto" w:sz="4" w:space="0"/>
              <w:right w:val="single" w:color="auto" w:sz="4" w:space="0"/>
            </w:tcBorders>
            <w:tcMar/>
          </w:tcPr>
          <w:p w:rsidRPr="004F0D5C" w:rsidR="00D939BE" w:rsidP="007017E0" w:rsidRDefault="00D939BE" w14:paraId="0F91B982" w14:textId="7D2B7B14" w14:noSpellErr="1">
            <w:pPr>
              <w:tabs>
                <w:tab w:val="left" w:pos="3015"/>
              </w:tabs>
              <w:rPr>
                <w:szCs w:val="18"/>
              </w:rPr>
            </w:pPr>
            <w:r w:rsidR="66A600A5">
              <w:rPr/>
              <w:t>Tel.nr.</w:t>
            </w:r>
            <w:r w:rsidR="66A600A5">
              <w:rPr/>
              <w:t>:</w:t>
            </w:r>
            <w:r w:rsidR="66A600A5">
              <w:rPr/>
              <w:t xml:space="preserve"> </w:t>
            </w:r>
          </w:p>
        </w:tc>
      </w:tr>
      <w:tr w:rsidR="00D939BE" w:rsidTr="66A600A5" w14:paraId="0F91B986" w14:textId="77777777">
        <w:trPr>
          <w:trHeight w:val="284"/>
        </w:trPr>
        <w:tc>
          <w:tcPr>
            <w:tcW w:w="1034" w:type="pct"/>
            <w:vMerge w:val="restart"/>
            <w:tcBorders>
              <w:left w:val="single" w:color="auto" w:sz="4" w:space="0"/>
              <w:right w:val="single" w:color="auto" w:sz="4" w:space="0"/>
            </w:tcBorders>
            <w:tcMar/>
          </w:tcPr>
          <w:p w:rsidR="00D939BE" w:rsidP="003E1F37" w:rsidRDefault="00D939BE" w14:paraId="0F91B984" w14:textId="77777777" w14:noSpellErr="1">
            <w:r w:rsidR="66A600A5">
              <w:rPr/>
              <w:t>Omschrijving</w:t>
            </w:r>
          </w:p>
        </w:tc>
        <w:tc>
          <w:tcPr>
            <w:tcW w:w="3966" w:type="pct"/>
            <w:gridSpan w:val="3"/>
            <w:tcBorders>
              <w:left w:val="nil"/>
              <w:right w:val="single" w:color="auto" w:sz="4" w:space="0"/>
            </w:tcBorders>
            <w:tcMar/>
          </w:tcPr>
          <w:p w:rsidR="00D939BE" w:rsidP="003E1F37" w:rsidRDefault="00D939BE" w14:paraId="0F91B985" w14:textId="77777777" w14:noSpellErr="1">
            <w:r w:rsidR="66A600A5">
              <w:rPr/>
              <w:t>Inschrijver</w:t>
            </w:r>
            <w:r w:rsidR="66A600A5">
              <w:rPr/>
              <w:t xml:space="preserve"> </w:t>
            </w:r>
            <w:r w:rsidR="66A600A5">
              <w:rPr/>
              <w:t xml:space="preserve">heeft </w:t>
            </w:r>
            <w:r w:rsidR="66A600A5">
              <w:rPr/>
              <w:t>met deze referentie</w:t>
            </w:r>
            <w:r w:rsidR="66A600A5">
              <w:rPr/>
              <w:t>opdracht ervaring opgedaan met</w:t>
            </w:r>
            <w:r w:rsidR="66A600A5">
              <w:rPr/>
              <w:t>:</w:t>
            </w:r>
          </w:p>
        </w:tc>
      </w:tr>
      <w:tr w:rsidRPr="00600148" w:rsidR="009C1A60" w:rsidTr="66A600A5" w14:paraId="0F91B98A" w14:textId="77777777">
        <w:trPr>
          <w:trHeight w:val="1873"/>
        </w:trPr>
        <w:tc>
          <w:tcPr>
            <w:tcW w:w="1034" w:type="pct"/>
            <w:vMerge/>
            <w:tcBorders>
              <w:left w:val="single" w:color="auto" w:sz="4" w:space="0"/>
              <w:right w:val="single" w:color="auto" w:sz="4" w:space="0"/>
            </w:tcBorders>
          </w:tcPr>
          <w:p w:rsidR="009C1A60" w:rsidP="003E1F37" w:rsidRDefault="009C1A60" w14:paraId="0F91B987" w14:textId="77777777"/>
        </w:tc>
        <w:tc>
          <w:tcPr>
            <w:tcW w:w="3966" w:type="pct"/>
            <w:gridSpan w:val="3"/>
            <w:tcBorders>
              <w:left w:val="single" w:color="auto" w:sz="4" w:space="0"/>
              <w:right w:val="single" w:color="auto" w:sz="4" w:space="0"/>
            </w:tcBorders>
            <w:tcMar/>
          </w:tcPr>
          <w:p w:rsidRPr="008A2E85" w:rsidR="00454F7F" w:rsidP="00454F7F" w:rsidRDefault="00454F7F" w14:paraId="0F91B988" w14:textId="77777777" w14:noSpellErr="1">
            <w:r w:rsidR="66A600A5">
              <w:rPr/>
              <w:t>Aangeven welke kerncompetentie of delen van kerncompetentie afgedekt worden</w:t>
            </w:r>
            <w:r w:rsidR="66A600A5">
              <w:rPr/>
              <w:t>:</w:t>
            </w:r>
          </w:p>
          <w:p w:rsidRPr="00600148" w:rsidR="009C1A60" w:rsidP="00454F7F" w:rsidRDefault="009C1A60" w14:paraId="0F91B989" w14:textId="77777777">
            <w:pPr>
              <w:pStyle w:val="EisBullet"/>
              <w:numPr>
                <w:ilvl w:val="0"/>
                <w:numId w:val="0"/>
              </w:numPr>
              <w:ind w:left="1134"/>
            </w:pPr>
          </w:p>
        </w:tc>
      </w:tr>
      <w:tr w:rsidRPr="00600148" w:rsidR="00D939BE" w:rsidTr="66A600A5" w14:paraId="0F91B98E" w14:textId="77777777">
        <w:trPr>
          <w:trHeight w:val="1210"/>
        </w:trPr>
        <w:tc>
          <w:tcPr>
            <w:tcW w:w="1034" w:type="pct"/>
            <w:vMerge/>
            <w:tcBorders>
              <w:left w:val="single" w:color="auto" w:sz="4" w:space="0"/>
              <w:right w:val="single" w:color="auto" w:sz="4" w:space="0"/>
            </w:tcBorders>
          </w:tcPr>
          <w:p w:rsidR="00D939BE" w:rsidP="003E1F37" w:rsidRDefault="00D939BE" w14:paraId="0F91B98B" w14:textId="77777777"/>
        </w:tc>
        <w:tc>
          <w:tcPr>
            <w:tcW w:w="3966" w:type="pct"/>
            <w:gridSpan w:val="3"/>
            <w:tcBorders>
              <w:left w:val="single" w:color="auto" w:sz="4" w:space="0"/>
            </w:tcBorders>
            <w:tcMar/>
          </w:tcPr>
          <w:p w:rsidRPr="008A2E85" w:rsidR="00D939BE" w:rsidP="003E1F37" w:rsidRDefault="001727BE" w14:paraId="0F91B98C" w14:textId="7531098C" w14:noSpellErr="1">
            <w:r w:rsidR="66A600A5">
              <w:rPr/>
              <w:t>Beschrijving van de door ondernemer uitgevoerde werkzaamheden en behaalde resultaten</w:t>
            </w:r>
            <w:r w:rsidR="66A600A5">
              <w:rPr/>
              <w:t xml:space="preserve"> (inhoudelijk omschrijven):</w:t>
            </w:r>
          </w:p>
          <w:p w:rsidRPr="00600148" w:rsidR="00D939BE" w:rsidP="003E1F37" w:rsidRDefault="00D939BE" w14:paraId="0F91B98D" w14:textId="081DAAE0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:rsidTr="66A600A5" w14:paraId="0F91B992" w14:textId="77777777">
        <w:trPr>
          <w:trHeight w:val="568"/>
        </w:trPr>
        <w:tc>
          <w:tcPr>
            <w:tcW w:w="1034" w:type="pct"/>
            <w:vMerge/>
            <w:tcBorders>
              <w:left w:val="single" w:color="auto" w:sz="4" w:space="0"/>
              <w:right w:val="single" w:color="auto" w:sz="4" w:space="0"/>
            </w:tcBorders>
          </w:tcPr>
          <w:p w:rsidR="00D939BE" w:rsidP="003E1F37" w:rsidRDefault="00D939BE" w14:paraId="0F91B98F" w14:textId="77777777"/>
        </w:tc>
        <w:tc>
          <w:tcPr>
            <w:tcW w:w="3966" w:type="pct"/>
            <w:gridSpan w:val="3"/>
            <w:tcBorders>
              <w:left w:val="single" w:color="auto" w:sz="4" w:space="0"/>
              <w:right w:val="single" w:color="auto" w:sz="4" w:space="0"/>
            </w:tcBorders>
            <w:tcMar/>
          </w:tcPr>
          <w:p w:rsidR="00D939BE" w:rsidP="003E1F37" w:rsidRDefault="00D939BE" w14:paraId="0F91B990" w14:textId="77777777">
            <w:r w:rsidR="66A600A5">
              <w:rPr/>
              <w:t xml:space="preserve">In voorkomend geval van </w:t>
            </w:r>
            <w:proofErr w:type="spellStart"/>
            <w:r w:rsidR="66A600A5">
              <w:rPr/>
              <w:t>onderaanneming</w:t>
            </w:r>
            <w:proofErr w:type="spellEnd"/>
            <w:r w:rsidR="66A600A5">
              <w:rPr/>
              <w:t xml:space="preserve"> inhoudelijk (kort) omschrijven:</w:t>
            </w:r>
          </w:p>
          <w:p w:rsidR="00D939BE" w:rsidP="003E1F37" w:rsidRDefault="00D939BE" w14:paraId="0F91B991" w14:textId="75482635"/>
        </w:tc>
      </w:tr>
      <w:tr w:rsidRPr="00600148" w:rsidR="00D939BE" w:rsidTr="66A600A5" w14:paraId="0F91B996" w14:textId="77777777">
        <w:trPr>
          <w:trHeight w:val="284"/>
        </w:trPr>
        <w:tc>
          <w:tcPr>
            <w:tcW w:w="1034" w:type="pct"/>
            <w:vMerge/>
            <w:tcBorders>
              <w:left w:val="single" w:color="auto" w:sz="4" w:space="0"/>
              <w:right w:val="single" w:color="auto" w:sz="4" w:space="0"/>
            </w:tcBorders>
          </w:tcPr>
          <w:p w:rsidR="00D939BE" w:rsidP="003E1F37" w:rsidRDefault="00D939BE" w14:paraId="0F91B993" w14:textId="77777777"/>
        </w:tc>
        <w:tc>
          <w:tcPr>
            <w:tcW w:w="1682" w:type="pct"/>
            <w:tcBorders>
              <w:left w:val="single" w:color="auto" w:sz="4" w:space="0"/>
              <w:right w:val="nil"/>
            </w:tcBorders>
            <w:tcMar/>
          </w:tcPr>
          <w:p w:rsidR="00D939BE" w:rsidP="003E1F37" w:rsidRDefault="00D939BE" w14:paraId="0F91B994" w14:textId="77777777" w14:noSpellErr="1">
            <w:r w:rsidR="66A600A5">
              <w:rPr/>
              <w:t>Opdrachtwaarde (excl.</w:t>
            </w:r>
            <w:r w:rsidR="66A600A5">
              <w:rPr/>
              <w:t xml:space="preserve"> </w:t>
            </w:r>
            <w:r w:rsidR="66A600A5">
              <w:rPr/>
              <w:t>btw)</w:t>
            </w:r>
            <w:r w:rsidR="66A600A5">
              <w:rPr/>
              <w:t>:</w:t>
            </w:r>
          </w:p>
        </w:tc>
        <w:tc>
          <w:tcPr>
            <w:tcW w:w="2284" w:type="pct"/>
            <w:gridSpan w:val="2"/>
            <w:tcBorders>
              <w:left w:val="single" w:color="auto" w:sz="4" w:space="0"/>
              <w:right w:val="single" w:color="auto" w:sz="4" w:space="0"/>
            </w:tcBorders>
            <w:tcMar/>
          </w:tcPr>
          <w:p w:rsidRPr="00A91D54" w:rsidR="00D939BE" w:rsidP="003E1F37" w:rsidRDefault="007017E0" w14:paraId="0F91B995" w14:textId="622BF603" w14:noSpellErr="1">
            <w:pPr>
              <w:rPr>
                <w:szCs w:val="18"/>
              </w:rPr>
            </w:pPr>
            <w:r w:rsidR="66A600A5">
              <w:rPr/>
              <w:t xml:space="preserve">                          </w:t>
            </w:r>
            <w:r w:rsidR="66A600A5">
              <w:rPr/>
              <w:t>excl. btw</w:t>
            </w:r>
          </w:p>
        </w:tc>
      </w:tr>
      <w:tr w:rsidRPr="00A91D54" w:rsidR="00D939BE" w:rsidTr="66A600A5" w14:paraId="0F91B99A" w14:textId="77777777">
        <w:trPr>
          <w:trHeight w:val="284"/>
        </w:trPr>
        <w:tc>
          <w:tcPr>
            <w:tcW w:w="1034" w:type="pct"/>
            <w:vMerge/>
            <w:tcBorders>
              <w:left w:val="single" w:color="auto" w:sz="4" w:space="0"/>
              <w:right w:val="single" w:color="auto" w:sz="4" w:space="0"/>
            </w:tcBorders>
          </w:tcPr>
          <w:p w:rsidR="00D939BE" w:rsidP="003E1F37" w:rsidRDefault="00D939BE" w14:paraId="0F91B997" w14:textId="77777777"/>
        </w:tc>
        <w:tc>
          <w:tcPr>
            <w:tcW w:w="1682" w:type="pct"/>
            <w:tcBorders>
              <w:bottom w:val="single" w:color="auto" w:sz="4" w:space="0"/>
              <w:right w:val="single" w:color="auto" w:sz="4" w:space="0"/>
            </w:tcBorders>
            <w:tcMar/>
          </w:tcPr>
          <w:p w:rsidR="00D939BE" w:rsidP="003E1F37" w:rsidRDefault="00D939BE" w14:paraId="0F91B998" w14:textId="77777777" w14:noSpellErr="1">
            <w:r w:rsidR="66A600A5">
              <w:rPr/>
              <w:t>Looptijd van de opdracht</w:t>
            </w:r>
          </w:p>
        </w:tc>
        <w:tc>
          <w:tcPr>
            <w:tcW w:w="2284" w:type="pct"/>
            <w:gridSpan w:val="2"/>
            <w:tcMar/>
          </w:tcPr>
          <w:p w:rsidRPr="00A91D54" w:rsidR="00D939BE" w:rsidP="007017E0" w:rsidRDefault="00D939BE" w14:paraId="0F91B999" w14:textId="2D4E9704" w14:noSpellErr="1">
            <w:pPr>
              <w:rPr>
                <w:szCs w:val="18"/>
              </w:rPr>
            </w:pPr>
            <w:r w:rsidR="66A600A5">
              <w:rPr/>
              <w:t xml:space="preserve">Van      </w:t>
            </w:r>
            <w:r w:rsidR="66A600A5">
              <w:rPr/>
              <w:t xml:space="preserve">               </w:t>
            </w:r>
            <w:r w:rsidR="66A600A5">
              <w:rPr/>
              <w:t xml:space="preserve">tot    </w:t>
            </w:r>
          </w:p>
        </w:tc>
      </w:tr>
      <w:tr w:rsidR="00D939BE" w:rsidTr="66A600A5" w14:paraId="0F91B99D" w14:textId="77777777">
        <w:trPr>
          <w:trHeight w:val="284"/>
        </w:trPr>
        <w:tc>
          <w:tcPr>
            <w:tcW w:w="1034" w:type="pct"/>
            <w:tcBorders>
              <w:left w:val="single" w:color="auto" w:sz="4" w:space="0"/>
              <w:bottom w:val="single" w:color="auto" w:sz="4" w:space="0"/>
            </w:tcBorders>
            <w:tcMar/>
          </w:tcPr>
          <w:p w:rsidR="00D939BE" w:rsidP="003E1F37" w:rsidRDefault="00D939BE" w14:paraId="0F91B99B" w14:textId="77777777" w14:noSpellErr="1">
            <w:r w:rsidR="66A600A5">
              <w:rPr/>
              <w:t>Overige bijzonderheden</w:t>
            </w:r>
          </w:p>
        </w:tc>
        <w:tc>
          <w:tcPr>
            <w:tcW w:w="3966" w:type="pct"/>
            <w:gridSpan w:val="3"/>
            <w:tcBorders>
              <w:bottom w:val="single" w:color="auto" w:sz="4" w:space="0"/>
              <w:right w:val="single" w:color="auto" w:sz="4" w:space="0"/>
            </w:tcBorders>
            <w:tcMar/>
          </w:tcPr>
          <w:p w:rsidR="00D939BE" w:rsidP="003E1F37" w:rsidRDefault="00D939BE" w14:paraId="0F91B99C" w14:textId="77777777"/>
        </w:tc>
      </w:tr>
      <w:tr w:rsidR="00D939BE" w:rsidTr="66A600A5" w14:paraId="0F91B9A0" w14:textId="77777777">
        <w:trPr>
          <w:trHeight w:val="284"/>
        </w:trPr>
        <w:tc>
          <w:tcPr>
            <w:tcW w:w="10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939BE" w:rsidP="003E1F37" w:rsidRDefault="00D939BE" w14:paraId="0F91B99E" w14:textId="77777777" w14:noSpellErr="1">
            <w:r w:rsidR="66A600A5">
              <w:rPr/>
              <w:t>Bijlagen</w:t>
            </w:r>
          </w:p>
        </w:tc>
        <w:tc>
          <w:tcPr>
            <w:tcW w:w="396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939BE" w:rsidP="003E1F37" w:rsidRDefault="00D939BE" w14:paraId="0F91B99F" w14:textId="77777777"/>
        </w:tc>
      </w:tr>
      <w:tr w:rsidR="00A5364A" w:rsidTr="66A600A5" w14:paraId="0F91B9A3" w14:textId="77777777">
        <w:trPr>
          <w:trHeight w:val="284"/>
        </w:trPr>
        <w:tc>
          <w:tcPr>
            <w:tcW w:w="10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="00A5364A" w:rsidP="003E1F37" w:rsidRDefault="00A5364A" w14:paraId="0F91B9A1" w14:textId="77777777" w14:noSpellErr="1">
            <w:r w:rsidR="66A600A5">
              <w:rPr/>
              <w:t>Naam Inschrijver</w:t>
            </w:r>
            <w:bookmarkStart w:name="_GoBack" w:id="0"/>
            <w:bookmarkEnd w:id="0"/>
          </w:p>
        </w:tc>
        <w:tc>
          <w:tcPr>
            <w:tcW w:w="396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A5364A" w:rsidP="003E1F37" w:rsidRDefault="00A5364A" w14:paraId="0F91B9A2" w14:textId="77777777"/>
        </w:tc>
      </w:tr>
    </w:tbl>
    <w:p w:rsidRPr="00241548" w:rsidR="00241548" w:rsidP="00241548" w:rsidRDefault="00241548" w14:paraId="0F91B9A4" w14:textId="77777777"/>
    <w:sectPr w:rsidRPr="00241548" w:rsidR="00241548" w:rsidSect="00A5364A">
      <w:headerReference w:type="default" r:id="rId11"/>
      <w:footerReference w:type="default" r:id="rId12"/>
      <w:pgSz w:w="11906" w:h="16838" w:orient="portrait" w:code="9"/>
      <w:pgMar w:top="1418" w:right="1826" w:bottom="1418" w:left="1418" w:header="902" w:footer="855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39BE" w:rsidP="0088501B" w:rsidRDefault="00D939BE" w14:paraId="0F91B9A7" w14:textId="77777777">
      <w:r>
        <w:separator/>
      </w:r>
    </w:p>
  </w:endnote>
  <w:endnote w:type="continuationSeparator" w:id="0">
    <w:p w:rsidR="00D939BE" w:rsidP="0088501B" w:rsidRDefault="00D939BE" w14:paraId="0F91B9A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BC3B53" w:rsidR="000258E1" w:rsidP="002150CF" w:rsidRDefault="007017E0" w14:paraId="0F91B9AF" w14:textId="77777777">
    <w:pPr>
      <w:pStyle w:val="Voettekst"/>
      <w:spacing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39BE" w:rsidP="0088501B" w:rsidRDefault="00D939BE" w14:paraId="0F91B9A5" w14:textId="77777777">
      <w:r>
        <w:separator/>
      </w:r>
    </w:p>
  </w:footnote>
  <w:footnote w:type="continuationSeparator" w:id="0">
    <w:p w:rsidR="00D939BE" w:rsidP="0088501B" w:rsidRDefault="00D939BE" w14:paraId="0F91B9A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58E1" w:rsidP="002150CF" w:rsidRDefault="007017E0" w14:paraId="0F91B9A9" w14:textId="77777777">
    <w:pPr>
      <w:pStyle w:val="Koptekst"/>
      <w:rPr>
        <w:rFonts w:cs="Verdana-Bold"/>
        <w:b/>
        <w:bCs/>
        <w:smallCaps/>
        <w:szCs w:val="18"/>
      </w:rPr>
    </w:pPr>
  </w:p>
  <w:p w:rsidR="000258E1" w:rsidP="002150CF" w:rsidRDefault="007017E0" w14:paraId="0F91B9AA" w14:textId="77777777"/>
  <w:p w:rsidRPr="00740712" w:rsidR="000258E1" w:rsidP="002150CF" w:rsidRDefault="007017E0" w14:paraId="0F91B9AB" w14:textId="77777777"/>
  <w:p w:rsidRPr="00217880" w:rsidR="000258E1" w:rsidP="002150CF" w:rsidRDefault="007017E0" w14:paraId="0F91B9AC" w14:textId="77777777">
    <w:pPr>
      <w:spacing w:line="0" w:lineRule="atLeast"/>
      <w:rPr>
        <w:sz w:val="2"/>
        <w:szCs w:val="2"/>
      </w:rPr>
    </w:pPr>
  </w:p>
  <w:p w:rsidRPr="00217880" w:rsidR="000258E1" w:rsidP="002150CF" w:rsidRDefault="007017E0" w14:paraId="0F91B9AD" w14:textId="77777777">
    <w:pPr>
      <w:spacing w:line="0" w:lineRule="atLeast"/>
      <w:rPr>
        <w:sz w:val="2"/>
        <w:szCs w:val="2"/>
      </w:rPr>
    </w:pPr>
  </w:p>
  <w:p w:rsidR="000258E1" w:rsidRDefault="007017E0" w14:paraId="0F91B9AE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hint="default" w:ascii="Wingdings" w:hAnsi="Wingdings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hint="default" w:ascii="Symbol" w:hAnsi="Symbol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hint="default" w:ascii="Symbol" w:hAnsi="Symbol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hint="default" w:ascii="Symbol" w:hAnsi="Symbol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hint="default" w:ascii="Verdana" w:hAnsi="Verdana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hint="default" w:ascii="Symbol" w:hAnsi="Symbol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hint="default" w:ascii="Wingdings" w:hAnsi="Wingdings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hint="default" w:ascii="Symbol" w:hAnsi="Symbol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hint="default" w:ascii="Symbol" w:hAnsi="Symbol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hint="default" w:ascii="Verdana" w:hAnsi="Verdana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hint="default" w:ascii="Symbol" w:hAnsi="Symbol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hint="default" w:ascii="Verdana" w:hAnsi="Verdana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hint="default" w:ascii="Symbol" w:hAnsi="Symbol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hint="default" w:ascii="Verdana" w:hAnsi="Verdana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hint="default" w:ascii="Symbol" w:hAnsi="Symbol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hint="default" w:ascii="Verdana" w:hAnsi="Verdana" w:cs="Courier New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hint="default" w:ascii="Symbol" w:hAnsi="Symbol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6F82458"/>
    <w:multiLevelType w:val="multilevel"/>
    <w:tmpl w:val="6A8E5BD4"/>
    <w:numStyleLink w:val="Stijl2"/>
  </w:abstractNum>
  <w:abstractNum w:abstractNumId="15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hint="default" w:ascii="Symbol" w:hAnsi="Symbol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hint="default" w:ascii="Verdana" w:hAnsi="Verdana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hint="default" w:ascii="Symbol" w:hAnsi="Symbol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hint="default" w:ascii="Verdana" w:hAnsi="Verdana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hint="default" w:ascii="Symbol" w:hAnsi="Symbol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hint="default" w:ascii="Verdana" w:hAnsi="Verdana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hint="default" w:ascii="Symbol" w:hAnsi="Symbol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hint="default" w:ascii="Verdana" w:hAnsi="Verdana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hint="default" w:ascii="Symbol" w:hAnsi="Symbol"/>
        <w:color w:val="auto"/>
      </w:rPr>
    </w:lvl>
  </w:abstractNum>
  <w:abstractNum w:abstractNumId="16" w15:restartNumberingAfterBreak="0">
    <w:nsid w:val="2C514AF6"/>
    <w:multiLevelType w:val="multilevel"/>
    <w:tmpl w:val="C276E1A6"/>
    <w:lvl w:ilvl="0">
      <w:numFmt w:val="decimal"/>
      <w:pStyle w:val="Eis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Eis11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Eis111"/>
      <w:lvlText w:val="%1.%2.%3."/>
      <w:lvlJc w:val="left"/>
      <w:pPr>
        <w:tabs>
          <w:tab w:val="num" w:pos="1418"/>
        </w:tabs>
        <w:ind w:left="1418" w:hanging="1089"/>
      </w:pPr>
      <w:rPr>
        <w:rFonts w:hint="default"/>
      </w:rPr>
    </w:lvl>
    <w:lvl w:ilvl="3">
      <w:start w:val="1"/>
      <w:numFmt w:val="bullet"/>
      <w:pStyle w:val="EisBullet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17" w15:restartNumberingAfterBreak="0">
    <w:nsid w:val="2EDC76BC"/>
    <w:multiLevelType w:val="hybridMultilevel"/>
    <w:tmpl w:val="428EBFD8"/>
    <w:lvl w:ilvl="0" w:tplc="E138B2F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hint="default" w:ascii="Symbol" w:hAnsi="Symbol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hint="default" w:ascii="Verdana" w:hAnsi="Verdana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hint="default" w:ascii="Symbol" w:hAnsi="Symbol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hint="default" w:ascii="Verdana" w:hAnsi="Verdana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hint="default" w:ascii="Symbol" w:hAnsi="Symbol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hint="default" w:ascii="Verdana" w:hAnsi="Verdana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hint="default" w:ascii="Symbol" w:hAnsi="Symbol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hint="default" w:ascii="Verdana" w:hAnsi="Verdana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hint="default" w:ascii="Symbol" w:hAnsi="Symbol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hint="default" w:ascii="Verdana" w:hAnsi="Verdana" w:eastAsiaTheme="minorHAnsi" w:cstheme="minorBid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hint="default" w:ascii="Symbol" w:hAnsi="Symbol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hint="default" w:ascii="Verdana" w:hAnsi="Verdana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hint="default" w:ascii="Symbol" w:hAnsi="Symbol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hint="default" w:ascii="Verdana" w:hAnsi="Verdana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hint="default" w:ascii="Symbol" w:hAnsi="Symbol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hint="default" w:ascii="Verdana" w:hAnsi="Verdana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hint="default" w:ascii="Symbol" w:hAnsi="Symbol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hint="default" w:ascii="Verdana" w:hAnsi="Verdana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hint="default" w:ascii="Symbol" w:hAnsi="Symbol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hint="default" w:ascii="Verdana" w:hAnsi="Verdana" w:eastAsiaTheme="minorHAnsi" w:cstheme="minorBidi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abstractNum w:abstractNumId="30" w15:restartNumberingAfterBreak="0">
    <w:nsid w:val="7DA7566B"/>
    <w:multiLevelType w:val="singleLevel"/>
    <w:tmpl w:val="E098DC5A"/>
    <w:lvl w:ilvl="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hint="default" w:ascii="Wingdings" w:hAnsi="Wingdings"/>
        <w:sz w:val="18"/>
      </w:rPr>
    </w:lvl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4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5"/>
  </w:num>
  <w:num w:numId="16">
    <w:abstractNumId w:val="23"/>
  </w:num>
  <w:num w:numId="17">
    <w:abstractNumId w:val="8"/>
  </w:num>
  <w:num w:numId="18">
    <w:abstractNumId w:val="20"/>
  </w:num>
  <w:num w:numId="19">
    <w:abstractNumId w:val="29"/>
  </w:num>
  <w:num w:numId="20">
    <w:abstractNumId w:val="12"/>
  </w:num>
  <w:num w:numId="21">
    <w:abstractNumId w:val="22"/>
  </w:num>
  <w:num w:numId="22">
    <w:abstractNumId w:val="24"/>
  </w:num>
  <w:num w:numId="23">
    <w:abstractNumId w:val="18"/>
  </w:num>
  <w:num w:numId="24">
    <w:abstractNumId w:val="26"/>
  </w:num>
  <w:num w:numId="25">
    <w:abstractNumId w:val="25"/>
  </w:num>
  <w:num w:numId="26">
    <w:abstractNumId w:val="6"/>
  </w:num>
  <w:num w:numId="27">
    <w:abstractNumId w:val="13"/>
  </w:num>
  <w:num w:numId="28">
    <w:abstractNumId w:val="21"/>
  </w:num>
  <w:num w:numId="29">
    <w:abstractNumId w:val="4"/>
  </w:num>
  <w:num w:numId="30">
    <w:abstractNumId w:val="17"/>
  </w:num>
  <w:num w:numId="31">
    <w:abstractNumId w:val="16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9BE"/>
    <w:rsid w:val="000E1F3B"/>
    <w:rsid w:val="001376E7"/>
    <w:rsid w:val="001727BE"/>
    <w:rsid w:val="001D6F03"/>
    <w:rsid w:val="00241548"/>
    <w:rsid w:val="0027382E"/>
    <w:rsid w:val="002A6578"/>
    <w:rsid w:val="002B1092"/>
    <w:rsid w:val="002D7D2B"/>
    <w:rsid w:val="002E0FD2"/>
    <w:rsid w:val="0038549E"/>
    <w:rsid w:val="003C4BF2"/>
    <w:rsid w:val="0040142D"/>
    <w:rsid w:val="0040571B"/>
    <w:rsid w:val="00450447"/>
    <w:rsid w:val="00454F7F"/>
    <w:rsid w:val="004B0EA1"/>
    <w:rsid w:val="004D766D"/>
    <w:rsid w:val="005A4FBE"/>
    <w:rsid w:val="005D2CF1"/>
    <w:rsid w:val="005E046F"/>
    <w:rsid w:val="006006F5"/>
    <w:rsid w:val="0066785C"/>
    <w:rsid w:val="006D2E66"/>
    <w:rsid w:val="006F42D7"/>
    <w:rsid w:val="007017E0"/>
    <w:rsid w:val="0073653F"/>
    <w:rsid w:val="007F4AEA"/>
    <w:rsid w:val="0088501B"/>
    <w:rsid w:val="008E3581"/>
    <w:rsid w:val="00905289"/>
    <w:rsid w:val="009C1A60"/>
    <w:rsid w:val="009C5CF5"/>
    <w:rsid w:val="00A32591"/>
    <w:rsid w:val="00A5364A"/>
    <w:rsid w:val="00A77ABF"/>
    <w:rsid w:val="00A863E9"/>
    <w:rsid w:val="00AA32EF"/>
    <w:rsid w:val="00B022C4"/>
    <w:rsid w:val="00B559E9"/>
    <w:rsid w:val="00B72222"/>
    <w:rsid w:val="00B80650"/>
    <w:rsid w:val="00C36FAA"/>
    <w:rsid w:val="00CA55CC"/>
    <w:rsid w:val="00CE5E12"/>
    <w:rsid w:val="00D939BE"/>
    <w:rsid w:val="00DA3555"/>
    <w:rsid w:val="00EB714E"/>
    <w:rsid w:val="00ED7AB9"/>
    <w:rsid w:val="00EE5BBE"/>
    <w:rsid w:val="00F65492"/>
    <w:rsid w:val="00FB0705"/>
    <w:rsid w:val="00FF0FEF"/>
    <w:rsid w:val="66A6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1B969"/>
  <w15:docId w15:val="{F5907FDC-FDD0-4EE4-BA41-7D234F3AA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/>
    <w:lsdException w:name="heading 6" w:uiPriority="9" w:semiHidden="1"/>
    <w:lsdException w:name="heading 7" w:uiPriority="9" w:semiHidden="1" w:qFormat="1"/>
    <w:lsdException w:name="heading 8" w:uiPriority="9" w:semiHidden="1" w:qFormat="1"/>
    <w:lsdException w:name="heading 9" w:uiPriority="9" w:semiHidden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Standaard" w:default="1">
    <w:name w:val="Normal"/>
    <w:qFormat/>
    <w:rsid w:val="00454F7F"/>
    <w:pPr>
      <w:spacing w:line="240" w:lineRule="atLeast"/>
    </w:pPr>
    <w:rPr>
      <w:rFonts w:ascii="Verdana" w:hAnsi="Verdana" w:eastAsia="Times New Roman" w:cs="Times New Roman"/>
      <w:szCs w:val="24"/>
      <w:lang w:eastAsia="nl-NL"/>
    </w:rPr>
  </w:style>
  <w:style w:type="paragraph" w:styleId="Kop1">
    <w:name w:val="heading 1"/>
    <w:aliases w:val="hoofdstuk,Hoofdstuktitel"/>
    <w:basedOn w:val="Standaard"/>
    <w:next w:val="Standaard"/>
    <w:link w:val="Kop1Char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hAnsiTheme="majorHAnsi" w:eastAsiaTheme="majorEastAsia" w:cstheme="majorBidi"/>
      <w:color w:val="877803" w:themeColor="accent1" w:themeShade="7F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aliases w:val="hoofdstuk Char,Hoofdstuktitel Char"/>
    <w:basedOn w:val="Standaardalinea-lettertype"/>
    <w:link w:val="Kop1"/>
    <w:rsid w:val="00B022C4"/>
    <w:rPr>
      <w:rFonts w:ascii="Verdana" w:hAnsi="Verdana" w:eastAsiaTheme="majorEastAsi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styleId="Kop2Char" w:customStyle="1">
    <w:name w:val="Kop 2 Char"/>
    <w:basedOn w:val="Standaardalinea-lettertype"/>
    <w:link w:val="Kop2"/>
    <w:uiPriority w:val="9"/>
    <w:rsid w:val="00B022C4"/>
    <w:rPr>
      <w:rFonts w:ascii="Verdana" w:hAnsi="Verdana" w:eastAsiaTheme="majorEastAsia" w:cstheme="majorBidi"/>
      <w:b/>
      <w:bCs/>
      <w:szCs w:val="26"/>
    </w:rPr>
  </w:style>
  <w:style w:type="character" w:styleId="Kop3Char" w:customStyle="1">
    <w:name w:val="Kop 3 Char"/>
    <w:basedOn w:val="Standaardalinea-lettertype"/>
    <w:link w:val="Kop3"/>
    <w:uiPriority w:val="9"/>
    <w:rsid w:val="00B022C4"/>
    <w:rPr>
      <w:rFonts w:ascii="Verdana" w:hAnsi="Verdana" w:eastAsiaTheme="majorEastAsia" w:cstheme="majorBidi"/>
      <w:bCs/>
      <w:i/>
    </w:rPr>
  </w:style>
  <w:style w:type="character" w:styleId="Kop4Char" w:customStyle="1">
    <w:name w:val="Kop 4 Char"/>
    <w:basedOn w:val="Standaardalinea-lettertype"/>
    <w:link w:val="Kop4"/>
    <w:uiPriority w:val="9"/>
    <w:rsid w:val="00B022C4"/>
    <w:rPr>
      <w:rFonts w:ascii="Verdana" w:hAnsi="Verdana" w:eastAsiaTheme="majorEastAsi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color="F9E11E" w:themeColor="accent1" w:sz="8" w:space="4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styleId="TitelChar" w:customStyle="1">
    <w:name w:val="Titel Char"/>
    <w:basedOn w:val="Standaardalinea-lettertype"/>
    <w:link w:val="Titel"/>
    <w:uiPriority w:val="10"/>
    <w:rsid w:val="00C36FAA"/>
    <w:rPr>
      <w:rFonts w:ascii="Verdana" w:hAnsi="Verdana" w:eastAsiaTheme="majorEastAsi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styleId="KoptekstChar" w:customStyle="1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styleId="VoettekstChar" w:customStyle="1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styleId="BallontekstChar" w:customStyle="1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styleId="Lijststijl" w:customStyle="1">
    <w:name w:val="Lijststijl"/>
    <w:uiPriority w:val="99"/>
    <w:rsid w:val="0088501B"/>
    <w:pPr>
      <w:numPr>
        <w:numId w:val="2"/>
      </w:numPr>
    </w:pPr>
  </w:style>
  <w:style w:type="numbering" w:styleId="Stijl2" w:customStyle="1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styleId="Lijstmetopsommingstekens" w:customStyle="1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firstRow">
      <w:rPr>
        <w:b/>
      </w:rPr>
      <w:tblPr/>
      <w:trPr>
        <w:tblHeader/>
      </w:trPr>
    </w:tblStylePr>
  </w:style>
  <w:style w:type="character" w:styleId="LijstalineaChar" w:customStyle="1">
    <w:name w:val="Lijstalinea Char"/>
    <w:basedOn w:val="Standaardalinea-lettertype"/>
    <w:link w:val="Lijstalinea"/>
    <w:uiPriority w:val="34"/>
    <w:rsid w:val="0073653F"/>
  </w:style>
  <w:style w:type="character" w:styleId="LijstmetopsommingstekensChar" w:customStyle="1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color="4F81BD" w:themeColor="text1" w:sz="8" w:space="0"/>
        <w:bottom w:val="single" w:color="4F81BD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text1" w:sz="8" w:space="0"/>
          <w:left w:val="nil"/>
          <w:bottom w:val="single" w:color="4F81BD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text1" w:sz="8" w:space="0"/>
          <w:left w:val="nil"/>
          <w:bottom w:val="single" w:color="4F81BD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color="F9E11E" w:themeColor="accent1" w:sz="8" w:space="0"/>
        <w:bottom w:val="single" w:color="F9E11E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9E11E" w:themeColor="accent1" w:sz="8" w:space="0"/>
          <w:left w:val="nil"/>
          <w:bottom w:val="single" w:color="F9E11E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9E11E" w:themeColor="accent1" w:sz="8" w:space="0"/>
          <w:left w:val="nil"/>
          <w:bottom w:val="single" w:color="F9E11E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color="D52B1E" w:themeColor="accent3" w:sz="8" w:space="0"/>
        <w:bottom w:val="single" w:color="D52B1E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D52B1E" w:themeColor="accent3" w:sz="8" w:space="0"/>
          <w:left w:val="nil"/>
          <w:bottom w:val="single" w:color="D52B1E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D52B1E" w:themeColor="accent3" w:sz="8" w:space="0"/>
          <w:left w:val="nil"/>
          <w:bottom w:val="single" w:color="D52B1E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styleId="Kop5Char" w:customStyle="1">
    <w:name w:val="Kop 5 Char"/>
    <w:basedOn w:val="Standaardalinea-lettertype"/>
    <w:link w:val="Kop5"/>
    <w:uiPriority w:val="9"/>
    <w:semiHidden/>
    <w:rsid w:val="00ED7AB9"/>
    <w:rPr>
      <w:rFonts w:asciiTheme="majorHAnsi" w:hAnsiTheme="majorHAnsi" w:eastAsiaTheme="majorEastAsia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hAnsiTheme="majorHAnsi" w:eastAsiaTheme="majorEastAsia" w:cstheme="majorBidi"/>
      <w:i/>
      <w:iCs/>
      <w:color w:val="F9E11E" w:themeColor="accent1"/>
      <w:spacing w:val="15"/>
      <w:sz w:val="24"/>
    </w:rPr>
  </w:style>
  <w:style w:type="character" w:styleId="OndertitelChar" w:customStyle="1">
    <w:name w:val="Ondertitel Char"/>
    <w:basedOn w:val="Standaardalinea-lettertype"/>
    <w:link w:val="Ondertitel"/>
    <w:uiPriority w:val="11"/>
    <w:rsid w:val="00ED7AB9"/>
    <w:rPr>
      <w:rFonts w:asciiTheme="majorHAnsi" w:hAnsiTheme="majorHAnsi" w:eastAsiaTheme="majorEastAsia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styleId="CitaatChar" w:customStyle="1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color="F9E11E" w:themeColor="accent1" w:sz="4" w:space="4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styleId="DuidelijkcitaatChar" w:customStyle="1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styleId="Lijstalinea1" w:customStyle="1">
    <w:name w:val="Lijstalinea1"/>
    <w:basedOn w:val="Standaard"/>
    <w:semiHidden/>
    <w:rsid w:val="00CA55CC"/>
    <w:pPr>
      <w:numPr>
        <w:numId w:val="23"/>
      </w:numPr>
    </w:pPr>
  </w:style>
  <w:style w:type="paragraph" w:styleId="Huisstijl-Paginanummering" w:customStyle="1">
    <w:name w:val="Huisstijl-Paginanummering"/>
    <w:basedOn w:val="Standaard"/>
    <w:rsid w:val="00D939BE"/>
    <w:pPr>
      <w:spacing w:line="180" w:lineRule="exact"/>
    </w:pPr>
    <w:rPr>
      <w:noProof/>
      <w:sz w:val="13"/>
    </w:rPr>
  </w:style>
  <w:style w:type="paragraph" w:styleId="Bijlage" w:customStyle="1">
    <w:name w:val="Bijlage"/>
    <w:aliases w:val="Formulier"/>
    <w:basedOn w:val="Kop1"/>
    <w:next w:val="Standaard"/>
    <w:link w:val="BijlageChar"/>
    <w:autoRedefine/>
    <w:rsid w:val="00D939BE"/>
    <w:pPr>
      <w:keepLines w:val="0"/>
      <w:spacing w:before="240" w:after="240"/>
    </w:pPr>
    <w:rPr>
      <w:rFonts w:eastAsia="Times New Roman" w:cs="Times New Roman"/>
      <w:b/>
      <w:kern w:val="32"/>
      <w:sz w:val="18"/>
      <w:szCs w:val="24"/>
    </w:rPr>
  </w:style>
  <w:style w:type="character" w:styleId="BijlageChar" w:customStyle="1">
    <w:name w:val="Bijlage Char"/>
    <w:aliases w:val="Formulier Char"/>
    <w:link w:val="Bijlage"/>
    <w:rsid w:val="00D939BE"/>
    <w:rPr>
      <w:rFonts w:ascii="Verdana" w:hAnsi="Verdana" w:eastAsia="Times New Roman" w:cs="Times New Roman"/>
      <w:b/>
      <w:bCs/>
      <w:kern w:val="32"/>
      <w:szCs w:val="24"/>
      <w:lang w:eastAsia="nl-NL"/>
    </w:rPr>
  </w:style>
  <w:style w:type="paragraph" w:styleId="Eis1" w:customStyle="1">
    <w:name w:val="Eis 1"/>
    <w:basedOn w:val="Standaard"/>
    <w:next w:val="Eis11"/>
    <w:autoRedefine/>
    <w:rsid w:val="00D939BE"/>
    <w:pPr>
      <w:numPr>
        <w:numId w:val="31"/>
      </w:numPr>
      <w:spacing w:before="240" w:after="120"/>
    </w:pPr>
    <w:rPr>
      <w:b/>
    </w:rPr>
  </w:style>
  <w:style w:type="paragraph" w:styleId="Eis11" w:customStyle="1">
    <w:name w:val="Eis 1.1"/>
    <w:basedOn w:val="Standaard"/>
    <w:autoRedefine/>
    <w:rsid w:val="00D939BE"/>
    <w:pPr>
      <w:numPr>
        <w:ilvl w:val="1"/>
        <w:numId w:val="31"/>
      </w:numPr>
      <w:spacing w:after="120"/>
    </w:pPr>
  </w:style>
  <w:style w:type="paragraph" w:styleId="Eis111" w:customStyle="1">
    <w:name w:val="Eis 1.1.1"/>
    <w:basedOn w:val="Eis11"/>
    <w:autoRedefine/>
    <w:rsid w:val="00D939BE"/>
    <w:pPr>
      <w:numPr>
        <w:ilvl w:val="2"/>
      </w:numPr>
    </w:pPr>
  </w:style>
  <w:style w:type="paragraph" w:styleId="EisBullet" w:customStyle="1">
    <w:name w:val="Eis Bullet"/>
    <w:basedOn w:val="Eis111"/>
    <w:rsid w:val="00D939BE"/>
    <w:pPr>
      <w:numPr>
        <w:ilvl w:val="3"/>
      </w:num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customXml" Target="../customXml/item5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>
  <documentManagement>
    <_dlc_DocIdPersistId xmlns="a566e045-2b10-4766-9391-b516f4097e17" xsi:nil="true"/>
    <_dlc_DocId xmlns="a566e045-2b10-4766-9391-b516f4097e17">SW00-46386016-108</_dlc_DocId>
    <_dlc_DocIdUrl xmlns="a566e045-2b10-4766-9391-b516f4097e17">
      <Url>https://samenwerken.sp01.intranet.rws.nl/sites/M240401491/EASatcomCrewWelfare/_layouts/15/DocIdRedir.aspx?ID=SW00-46386016-108</Url>
      <Description>SW00-46386016-108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1E36DC97EFF643B45625E08D1C5E5D" ma:contentTypeVersion="2" ma:contentTypeDescription="Een nieuw document maken." ma:contentTypeScope="" ma:versionID="baacae1b334892ebdb81ebbacf8e8c87">
  <xsd:schema xmlns:xsd="http://www.w3.org/2001/XMLSchema" xmlns:xs="http://www.w3.org/2001/XMLSchema" xmlns:p="http://schemas.microsoft.com/office/2006/metadata/properties" xmlns:ns2="a566e045-2b10-4766-9391-b516f4097e17" targetNamespace="http://schemas.microsoft.com/office/2006/metadata/properties" ma:root="true" ma:fieldsID="6373a02df215402b3435d3d99f2ff7a5" ns2:_="">
    <xsd:import namespace="a566e045-2b10-4766-9391-b516f4097e1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66e045-2b10-4766-9391-b516f4097e1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74CDEE-0DCB-4837-96A3-B81ACD5F91A5}"/>
</file>

<file path=customXml/itemProps2.xml><?xml version="1.0" encoding="utf-8"?>
<ds:datastoreItem xmlns:ds="http://schemas.openxmlformats.org/officeDocument/2006/customXml" ds:itemID="{224D2E08-294C-4D0E-958A-CADCFBD3A8D5}"/>
</file>

<file path=customXml/itemProps3.xml><?xml version="1.0" encoding="utf-8"?>
<ds:datastoreItem xmlns:ds="http://schemas.openxmlformats.org/officeDocument/2006/customXml" ds:itemID="{A48619F3-2A4E-4F96-BFA2-5518723CFF5F}"/>
</file>

<file path=customXml/itemProps4.xml><?xml version="1.0" encoding="utf-8"?>
<ds:datastoreItem xmlns:ds="http://schemas.openxmlformats.org/officeDocument/2006/customXml" ds:itemID="{A894D323-9F93-46D8-884D-D879E9F8442B}"/>
</file>

<file path=customXml/itemProps5.xml><?xml version="1.0" encoding="utf-8"?>
<ds:datastoreItem xmlns:ds="http://schemas.openxmlformats.org/officeDocument/2006/customXml" ds:itemID="{D1C3A6F1-1CB6-47A1-8205-B65B898D993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Rijkswaterstaat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Referentie</dc:title>
  <dc:creator>Mullem, Thijs van (CIV)</dc:creator>
  <keywords/>
  <lastModifiedBy>Vink, Dominique (RWS CIV)</lastModifiedBy>
  <revision>5</revision>
  <dcterms:created xsi:type="dcterms:W3CDTF">2019-12-24T15:45:00.0000000Z</dcterms:created>
  <dcterms:modified xsi:type="dcterms:W3CDTF">2026-01-13T11:46:08.6990889Z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0x010100F91E36DC97EFF643B45625E08D1C5E5D</vt:lpwstr>
  </property>
  <property fmtid="{D5CDD505-2E9C-101B-9397-08002B2CF9AE}" pid="3" name="_dlc_DocIdItemGuid">
    <vt:lpwstr>17cb771c-155b-410a-948b-55ba25d5672d</vt:lpwstr>
  </property>
</Properties>
</file>